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Josebodenweg 7, Villigen</w:t>
          </w:r>
        </w:p>
        <w:p>
          <w:pPr>
            <w:spacing w:before="0" w:after="0"/>
          </w:pPr>
          <w:r>
            <w:t>DN 1134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